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DG/ OG /EG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1698348" name="cb652580-b7b2-11ef-8889-31a5cdca6b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908357" name="cb652580-b7b2-11ef-8889-31a5cdca6b0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2375097" name="0b329cb0-b7b3-11ef-9be7-1b78b8bc4c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362380" name="0b329cb0-b7b3-11ef-9be7-1b78b8bc4c9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3821712" name="2be76a30-b7b3-11ef-b8ed-c1cf4b5393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328714" name="2be76a30-b7b3-11ef-b8ed-c1cf4b5393b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674153" name="8b368610-b7b3-11ef-b0bc-c59927114a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501234" name="8b368610-b7b3-11ef-b0bc-c59927114a9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369631" name="a681fb20-b7b3-11ef-a607-fdf156a33e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879922" name="a681fb20-b7b3-11ef-a607-fdf156a33e2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7757567" name="c0b82fa0-b7b3-11ef-bdc2-0339d2e745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423402" name="c0b82fa0-b7b3-11ef-bdc2-0339d2e745c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2823624" name="3968cae0-b7b4-11ef-a40d-9517f59808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948683" name="3968cae0-b7b4-11ef-a40d-9517f598085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947021" name="f61ba600-b7b7-11ef-8e56-71009d9b7b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613247" name="f61ba600-b7b7-11ef-8e56-71009d9b7bd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9885393" name="1347e900-b7b8-11ef-aeda-6fb284e275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331424" name="1347e900-b7b8-11ef-aeda-6fb284e2759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6838223" name="25afabf0-b7b8-11ef-a158-a7b4054629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312423" name="25afabf0-b7b8-11ef-a158-a7b40546290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DG/OG/EG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1564294" name="5d6ec260-b7b8-11ef-be49-11f5015fc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71333" name="5d6ec260-b7b8-11ef-be49-11f5015fc29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DG/OG/EG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6524912" name="80aaaff0-b7b8-11ef-8c75-6345576b82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005221" name="80aaaff0-b7b8-11ef-8c75-6345576b82c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5645518" name="c8b42790-b7b8-11ef-a4fb-a16bbf197c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358336" name="c8b42790-b7b8-11ef-a4fb-a16bbf197ca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Flachdach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Abdichtungsbahn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5896422" name="c7322600-b7b9-11ef-b8c3-2325cc611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261566" name="c7322600-b7b9-11ef-b8c3-2325cc61157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5590873" name="a24a40b0-b7ba-11ef-9e3b-ed3ffd9b97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139860" name="a24a40b0-b7ba-11ef-9e3b-ed3ffd9b972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7056184" name="80e14190-b7be-11ef-ab5c-8fc6c1332f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314965" name="80e14190-b7be-11ef-ab5c-8fc6c1332f1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5480885" name="e78161a0-b7be-11ef-b5c0-27bc2193c9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602795" name="e78161a0-b7be-11ef-b5c0-27bc2193c9c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Bar / Restaurant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7851232" name="7fc0cb80-b7c0-11ef-af4f-f7ab51fd4c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227301" name="7fc0cb80-b7c0-11ef-af4f-f7ab51fd4ce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Bar / Restaurant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932672" name="9821f1e0-b7c0-11ef-8dfc-89f7b0a2a4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310559" name="9821f1e0-b7c0-11ef-8dfc-89f7b0a2a4d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Bar / Restaurant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9063755" name="bd6d1060-b7c0-11ef-8b9f-d758dfb4b1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745627" name="bd6d1060-b7c0-11ef-8b9f-d758dfb4b1a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5615800" name="09f11e30-b7c2-11ef-99a2-2773ebc67c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291685" name="09f11e30-b7c2-11ef-99a2-2773ebc67c7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3186428" name="6c2bc140-b7c2-11ef-ae0c-479bb904ac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550734" name="6c2bc140-b7c2-11ef-ae0c-479bb904ac0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7533102" name="8530efd0-b7c2-11ef-b1b3-cfbbca7567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721174" name="8530efd0-b7c2-11ef-b1b3-cfbbca7567e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3700305" name="22fac420-b7c3-11ef-844b-4bf013dab2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432604" name="22fac420-b7c3-11ef-844b-4bf013dab28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Séparée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2211353" name="bce38db0-b7c3-11ef-8db3-8311d7df48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726492" name="bce38db0-b7c3-11ef-8db3-8311d7df489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Séparée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5858014" name="f8559a00-b7c3-11ef-8697-b199065b23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329506" name="f8559a00-b7c3-11ef-8697-b199065b237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Technikraum </w:t>
            </w:r>
          </w:p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810375" name="16d8ec10-b7c5-11ef-9177-3fa26d713a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239669" name="16d8ec10-b7c5-11ef-9177-3fa26d713a3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1637621" name="3e913a00-b7c5-11ef-9a1c-633773594f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095511" name="3e913a00-b7c5-11ef-9a1c-633773594f9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Technikraum </w:t>
            </w:r>
          </w:p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Lüftungsanlage </w:t>
            </w:r>
          </w:p>
        </w:tc>
        <w:tc>
          <w:p>
            <w:pPr>
              <w:spacing w:before="0" w:after="0" w:line="240" w:lineRule="auto"/>
            </w:pPr>
            <w:r>
              <w:t>Lüftungsagregat </w:t>
            </w:r>
          </w:p>
        </w:tc>
        <w:tc>
          <w:p>
            <w:pPr>
              <w:spacing w:before="0" w:after="0" w:line="240" w:lineRule="auto"/>
            </w:pPr>
            <w:r>
              <w:t>Brandschutzklappen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1741422" name="693de8c0-b7c5-11ef-aa8a-69a8f9ed64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507239" name="693de8c0-b7c5-11ef-aa8a-69a8f9ed642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0501448" name="7b3c9ec0-b7c7-11ef-9ed3-6de120acc8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953094" name="7b3c9ec0-b7c7-11ef-9ed3-6de120acc8d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Garage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3409953" name="09181f20-b7c9-11ef-89a0-694ae75f71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584640" name="09181f20-b7c9-11ef-89a0-694ae75f71c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Garage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1867685" name="35016c90-b7c9-11ef-bdee-61c3286353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433766" name="35016c90-b7c9-11ef-bdee-61c32863538d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Laden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9066206" name="4cf0ac60-b7cb-11ef-8a97-791a8f7fae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182601" name="4cf0ac60-b7cb-11ef-8a97-791a8f7faefb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514079" name="6f78da50-b7cb-11ef-8f24-3923cfc8ca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302615" name="6f78da50-b7cb-11ef-8f24-3923cfc8cad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Laden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2914628" name="8901dee0-b7cb-11ef-a82f-9d88a3443e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824839" name="8901dee0-b7cb-11ef-a82f-9d88a3443e20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Konstanzerstrasse 37, 8280 Kreuzlingen</w:t>
          </w:r>
        </w:p>
        <w:p>
          <w:pPr>
            <w:spacing w:before="0" w:after="0"/>
          </w:pPr>
          <w:r>
            <w:t>65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footer.xml" Type="http://schemas.openxmlformats.org/officeDocument/2006/relationships/footer" Id="rId3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